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81195650" name="ab387c3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588434" name="ab387c30-22a5-11f1-921c-d92c18dbe49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1793587" name="b9fdc40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930494" name="b9fdc400-22a5-11f1-921c-d92c18dbe49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5893771" name="ce021ff0-22a5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62427" name="ce021ff0-22a5-11f1-921c-d92c18dbe49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4227659" name="2ea9c6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137831" name="2ea9c6f0-22a6-11f1-921c-d92c18dbe49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7832285" name="4a24d78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241317" name="4a24d780-22a6-11f1-921c-d92c18dbe49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2822623" name="5ce6051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128479" name="5ce60510-22a6-11f1-921c-d92c18dbe49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Treppenhaus/ Gang </w:t>
            </w:r>
          </w:p>
          <w:p>
            <w:pPr>
              <w:spacing w:before="0" w:after="0" w:line="240" w:lineRule="auto"/>
            </w:pPr>
            <w:r>
              <w:t>UG -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3843683" name="8cb20af0-22a6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779104" name="8cb20af0-22a6-11f1-921c-d92c18dbe49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4569279" name="6bd39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855386" name="6bd39ff0-22a7-11f1-921c-d92c18dbe49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10842" name="7dadeff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275939" name="7dadeff0-22a7-11f1-921c-d92c18dbe49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708818" name="8b6dfcc0-22a7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325073" name="8b6dfcc0-22a7-11f1-921c-d92c18dbe49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6374948" name="17d8566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141713" name="17d85660-22a8-11f1-921c-d92c18dbe49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5827578" name="291b96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098302" name="291b9680-22a8-11f1-921c-d92c18dbe49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5889148" name="907d58e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49192" name="907d58e0-22a8-11f1-921c-d92c18dbe49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5103766" name="ec7f1e80-22a8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172341" name="ec7f1e80-22a8-11f1-921c-d92c18dbe49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7351621" name="bcda81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451110" name="bcda8150-22a9-11f1-921c-d92c18dbe49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5969569" name="cd617650-22a9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3098" name="cd617650-22a9-11f1-921c-d92c18dbe49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Brandschutz unter Beleuchtung </w:t>
            </w:r>
          </w:p>
        </w:tc>
        <w:tc>
          <w:p>
            <w:pPr>
              <w:spacing w:before="0" w:after="0" w:line="240" w:lineRule="auto"/>
            </w:pPr>
            <w:r>
              <w:t>Brandschutz unter Beleuchtung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0987835" name="14adb87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12248" name="14adb870-22aa-11f1-921c-d92c18dbe49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7909240" name="31f8f52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723459" name="31f8f520-22aa-11f1-921c-d92c18dbe49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537226" name="f32fd920-22aa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450112" name="f32fd920-22aa-11f1-921c-d92c18dbe49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6997304" name="33e2a740-22ab-11f1-921c-d92c18dbe4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846699" name="33e2a740-22ab-11f1-921c-d92c18dbe49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Widenmattweg 7, 5617 Tennwil </w:t>
          </w:r>
        </w:p>
        <w:p>
          <w:pPr>
            <w:spacing w:before="0" w:after="0"/>
          </w:pPr>
          <w:r>
            <w:t>765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